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最终检验记录</w:t>
      </w:r>
    </w:p>
    <w:p>
      <w:r>
        <w:t>记录编号：FM-096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</w:tblGrid>
      <w:tr>
        <w:tc>
          <w:tcPr>
            <w:tcW w:type="dxa" w:w="831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检验项目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831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  <w:tr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  <w:tc>
          <w:tcPr>
            <w:tcW w:type="dxa" w:w="831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